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links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16360801" name="d5f42a80-109b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6076726" name="d5f42a80-109b-11f1-ae26-01fa636aea6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rechts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4050944" name="032d297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9058511" name="032d2970-109c-11f1-ae26-01fa636aea6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links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40324117" name="10ad200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813374" name="10ad2000-109c-11f1-ae26-01fa636aea6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rechts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9372774" name="2451338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7500702" name="24513380-109c-11f1-ae26-01fa636aea6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rechts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31475910" name="33d0075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3023264" name="33d00750-109c-11f1-ae26-01fa636aea6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links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65054507" name="3c4a223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9422057" name="3c4a2230-109c-11f1-ae26-01fa636aea6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links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40283268" name="4be7c8a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5058598" name="4be7c8a0-109c-11f1-ae26-01fa636aea6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rechts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38311335" name="56ce9dc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0208130" name="56ce9dc0-109c-11f1-ae26-01fa636aea6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links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0315984" name="beaff06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7036533" name="beaff060-109c-11f1-ae26-01fa636aea6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rechts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71247806" name="cedfc4b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987754" name="cedfc4b0-109c-11f1-ae26-01fa636aea6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links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3409824" name="e1b600e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5403999" name="e1b600e0-109c-11f1-ae26-01fa636aea6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rechts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62480182" name="f1b3056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437823" name="f1b30560-109c-11f1-ae26-01fa636aea6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links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88591744" name="fff7f9a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914725" name="fff7f9a0-109c-11f1-ae26-01fa636aea6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rechts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2489129" name="0e5de36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962177" name="0e5de360-109d-11f1-ae26-01fa636aea61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links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8754898" name="1e55429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484940" name="1e554290-109d-11f1-ae26-01fa636aea61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56, rechts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Staubstempel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0492566" name="2b58b62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1190018" name="2b58b620-109d-11f1-ae26-01fa636aea61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